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4B1A" w14:textId="1CC16C91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AA791F">
        <w:t>8</w:t>
      </w:r>
      <w:r w:rsidRPr="00BD2CFE">
        <w:t xml:space="preserve"> –</w:t>
      </w:r>
      <w:r>
        <w:t xml:space="preserve">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63F5CABB" w14:textId="77777777" w:rsidR="00C40450" w:rsidRDefault="00C40450" w:rsidP="00C40450">
      <w:r>
        <w:t>Naam en adres van de onderneming:</w:t>
      </w:r>
    </w:p>
    <w:p w14:paraId="676F612A" w14:textId="77777777" w:rsidR="00C40450" w:rsidRDefault="00C40450" w:rsidP="00C40450"/>
    <w:p w14:paraId="36EF846A" w14:textId="77777777" w:rsidR="00C40450" w:rsidRDefault="00C40450" w:rsidP="00C40450"/>
    <w:p w14:paraId="1DB7AF86" w14:textId="77777777" w:rsidR="00C40450" w:rsidRDefault="00C40450" w:rsidP="00C40450">
      <w:r>
        <w:t>____________________________________________________________________________</w:t>
      </w:r>
    </w:p>
    <w:p w14:paraId="2AD5796E" w14:textId="77777777" w:rsidR="00C40450" w:rsidRDefault="00C40450" w:rsidP="00C40450"/>
    <w:p w14:paraId="5AA02AF4" w14:textId="77777777" w:rsidR="00C40450" w:rsidRDefault="00C40450" w:rsidP="00C40450">
      <w:r>
        <w:t>Inschrijvingsnummer Kamer van Koophandel (inschrijvingsnummer van het</w:t>
      </w:r>
    </w:p>
    <w:p w14:paraId="4D9CC31C" w14:textId="77777777" w:rsidR="00C40450" w:rsidRDefault="00C40450" w:rsidP="00C40450">
      <w:r>
        <w:t>handelsregister of een overeenkomstig register van het land van vestiging van de</w:t>
      </w:r>
    </w:p>
    <w:p w14:paraId="11F5D54D" w14:textId="77777777" w:rsidR="00C40450" w:rsidRDefault="00C40450" w:rsidP="00C40450">
      <w:r>
        <w:t>onderneming):</w:t>
      </w:r>
    </w:p>
    <w:p w14:paraId="1F04B36E" w14:textId="77777777" w:rsidR="00C40450" w:rsidRDefault="00C40450" w:rsidP="00C40450"/>
    <w:p w14:paraId="12644F3E" w14:textId="77777777" w:rsidR="00C40450" w:rsidRDefault="00C40450" w:rsidP="00C40450"/>
    <w:p w14:paraId="2D40AD8E" w14:textId="77777777" w:rsidR="00C40450" w:rsidRDefault="00C40450" w:rsidP="00C40450">
      <w:r>
        <w:t>____________________________________________________________________________</w:t>
      </w:r>
    </w:p>
    <w:p w14:paraId="254EE49F" w14:textId="77777777" w:rsidR="00C40450" w:rsidRDefault="00C40450" w:rsidP="00C40450"/>
    <w:p w14:paraId="5EA57EE7" w14:textId="77777777" w:rsidR="00C40450" w:rsidRDefault="00C40450" w:rsidP="00C40450"/>
    <w:p w14:paraId="0E024747" w14:textId="77777777" w:rsidR="00C40450" w:rsidRDefault="00C40450" w:rsidP="00C40450">
      <w:r>
        <w:t>Contactpersoon van de onderneming (naam, email, telefoon):</w:t>
      </w:r>
    </w:p>
    <w:p w14:paraId="08751CBA" w14:textId="77777777" w:rsidR="00C40450" w:rsidRDefault="00C40450" w:rsidP="00C40450"/>
    <w:p w14:paraId="0FDBCC50" w14:textId="77777777" w:rsidR="00C40450" w:rsidRDefault="00C40450" w:rsidP="00C40450"/>
    <w:p w14:paraId="7E39CA23" w14:textId="77777777" w:rsidR="00C40450" w:rsidRDefault="00C40450" w:rsidP="00C40450">
      <w:r>
        <w:t>____________________________________________________________________________</w:t>
      </w:r>
    </w:p>
    <w:p w14:paraId="0A0C9FF2" w14:textId="77777777" w:rsidR="00C40450" w:rsidRDefault="00C40450" w:rsidP="00C40450"/>
    <w:p w14:paraId="2160CAE0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1953C38D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3D81B95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34AFEC2A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5C03CB84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18A37301" w14:textId="77777777" w:rsidR="00C40450" w:rsidRDefault="00C40450" w:rsidP="00C40450"/>
    <w:p w14:paraId="517F9DFE" w14:textId="77777777" w:rsidR="00C40450" w:rsidRDefault="00C40450" w:rsidP="00C40450">
      <w:r>
        <w:t>Na(a)m(en) vertegenwoordigingsbevoegde ondertekenaar(s):</w:t>
      </w:r>
    </w:p>
    <w:p w14:paraId="27DCEEB2" w14:textId="77777777" w:rsidR="00C40450" w:rsidRDefault="00C40450" w:rsidP="00C40450"/>
    <w:p w14:paraId="61BDD8D6" w14:textId="77777777" w:rsidR="00C40450" w:rsidRDefault="00C40450" w:rsidP="00C40450"/>
    <w:p w14:paraId="4B347018" w14:textId="77777777" w:rsidR="00C40450" w:rsidRDefault="00C40450" w:rsidP="00C40450">
      <w:r>
        <w:t>____________________________________________________________________________</w:t>
      </w:r>
    </w:p>
    <w:p w14:paraId="35BD2734" w14:textId="77777777" w:rsidR="00C40450" w:rsidRDefault="00C40450" w:rsidP="00C40450"/>
    <w:p w14:paraId="3495D19B" w14:textId="77777777" w:rsidR="00C40450" w:rsidRDefault="00C40450" w:rsidP="00C40450">
      <w:r>
        <w:t>Datum:</w:t>
      </w:r>
    </w:p>
    <w:p w14:paraId="7296E75F" w14:textId="77777777" w:rsidR="00C40450" w:rsidRDefault="00C40450" w:rsidP="00C40450"/>
    <w:p w14:paraId="22370CF7" w14:textId="77777777" w:rsidR="00C40450" w:rsidRDefault="00C40450" w:rsidP="00C40450">
      <w:r>
        <w:t>Handtekening(en):</w:t>
      </w:r>
    </w:p>
    <w:p w14:paraId="34F93779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6135110">
    <w:abstractNumId w:val="0"/>
  </w:num>
  <w:num w:numId="2" w16cid:durableId="268438403">
    <w:abstractNumId w:val="4"/>
  </w:num>
  <w:num w:numId="3" w16cid:durableId="743724351">
    <w:abstractNumId w:val="8"/>
  </w:num>
  <w:num w:numId="4" w16cid:durableId="2146849772">
    <w:abstractNumId w:val="7"/>
  </w:num>
  <w:num w:numId="5" w16cid:durableId="233661519">
    <w:abstractNumId w:val="0"/>
  </w:num>
  <w:num w:numId="6" w16cid:durableId="299237688">
    <w:abstractNumId w:val="3"/>
  </w:num>
  <w:num w:numId="7" w16cid:durableId="1782216713">
    <w:abstractNumId w:val="6"/>
  </w:num>
  <w:num w:numId="8" w16cid:durableId="1951159390">
    <w:abstractNumId w:val="5"/>
  </w:num>
  <w:num w:numId="9" w16cid:durableId="1957564181">
    <w:abstractNumId w:val="8"/>
  </w:num>
  <w:num w:numId="10" w16cid:durableId="1144200526">
    <w:abstractNumId w:val="7"/>
  </w:num>
  <w:num w:numId="11" w16cid:durableId="1725638585">
    <w:abstractNumId w:val="7"/>
  </w:num>
  <w:num w:numId="12" w16cid:durableId="1365667882">
    <w:abstractNumId w:val="7"/>
  </w:num>
  <w:num w:numId="13" w16cid:durableId="1586914363">
    <w:abstractNumId w:val="7"/>
  </w:num>
  <w:num w:numId="14" w16cid:durableId="863790290">
    <w:abstractNumId w:val="7"/>
  </w:num>
  <w:num w:numId="15" w16cid:durableId="1449814810">
    <w:abstractNumId w:val="7"/>
  </w:num>
  <w:num w:numId="16" w16cid:durableId="227082973">
    <w:abstractNumId w:val="7"/>
  </w:num>
  <w:num w:numId="17" w16cid:durableId="1503739228">
    <w:abstractNumId w:val="7"/>
  </w:num>
  <w:num w:numId="18" w16cid:durableId="770509179">
    <w:abstractNumId w:val="7"/>
  </w:num>
  <w:num w:numId="19" w16cid:durableId="800148981">
    <w:abstractNumId w:val="5"/>
  </w:num>
  <w:num w:numId="20" w16cid:durableId="1307198140">
    <w:abstractNumId w:val="8"/>
  </w:num>
  <w:num w:numId="21" w16cid:durableId="1111241089">
    <w:abstractNumId w:val="0"/>
  </w:num>
  <w:num w:numId="22" w16cid:durableId="751657115">
    <w:abstractNumId w:val="3"/>
  </w:num>
  <w:num w:numId="23" w16cid:durableId="501240985">
    <w:abstractNumId w:val="6"/>
  </w:num>
  <w:num w:numId="24" w16cid:durableId="1034042090">
    <w:abstractNumId w:val="0"/>
  </w:num>
  <w:num w:numId="25" w16cid:durableId="1106652794">
    <w:abstractNumId w:val="0"/>
  </w:num>
  <w:num w:numId="26" w16cid:durableId="1223054313">
    <w:abstractNumId w:val="0"/>
  </w:num>
  <w:num w:numId="27" w16cid:durableId="5242545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906794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62322"/>
    <w:rsid w:val="00177A29"/>
    <w:rsid w:val="00293E0C"/>
    <w:rsid w:val="002B5524"/>
    <w:rsid w:val="003B3222"/>
    <w:rsid w:val="00424DED"/>
    <w:rsid w:val="00470B99"/>
    <w:rsid w:val="00482A4F"/>
    <w:rsid w:val="00527398"/>
    <w:rsid w:val="00533B9F"/>
    <w:rsid w:val="00566E82"/>
    <w:rsid w:val="005914DA"/>
    <w:rsid w:val="00632123"/>
    <w:rsid w:val="00675AAB"/>
    <w:rsid w:val="008104C5"/>
    <w:rsid w:val="008402D9"/>
    <w:rsid w:val="009175F9"/>
    <w:rsid w:val="009761CF"/>
    <w:rsid w:val="009B0D92"/>
    <w:rsid w:val="00A03098"/>
    <w:rsid w:val="00A3732E"/>
    <w:rsid w:val="00A53085"/>
    <w:rsid w:val="00AA791F"/>
    <w:rsid w:val="00B55BC5"/>
    <w:rsid w:val="00BA07D3"/>
    <w:rsid w:val="00BD0C39"/>
    <w:rsid w:val="00BD2CFE"/>
    <w:rsid w:val="00C40450"/>
    <w:rsid w:val="00CA0C8E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5EDA72"/>
  <w15:docId w15:val="{F7D0AA2D-ABAC-48AF-AF6B-2CFF6830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9444856D019142BD9FE095B1FEDBF5" ma:contentTypeVersion="21" ma:contentTypeDescription="Een nieuw document maken." ma:contentTypeScope="" ma:versionID="227bf3dfaae2d89de2f44fa586ed3f1a">
  <xsd:schema xmlns:xsd="http://www.w3.org/2001/XMLSchema" xmlns:xs="http://www.w3.org/2001/XMLSchema" xmlns:p="http://schemas.microsoft.com/office/2006/metadata/properties" xmlns:ns2="1d52ba6c-bf0f-4e5b-bb63-eedff05d855f" xmlns:ns3="451ceeed-c77b-4a37-aea6-85893f5a9fb4" xmlns:ns4="3c498c49-fb73-4b86-9c29-f2938f7f2557" targetNamespace="http://schemas.microsoft.com/office/2006/metadata/properties" ma:root="true" ma:fieldsID="4dfb49caf60e322c2428f358bbefa55f" ns2:_="" ns3:_="" ns4:_="">
    <xsd:import namespace="1d52ba6c-bf0f-4e5b-bb63-eedff05d855f"/>
    <xsd:import namespace="451ceeed-c77b-4a37-aea6-85893f5a9fb4"/>
    <xsd:import namespace="3c498c49-fb73-4b86-9c29-f2938f7f25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atumentijd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Nummer" minOccurs="0"/>
                <xsd:element ref="ns2:MediaServiceBillingMetadata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2ba6c-bf0f-4e5b-bb63-eedff05d85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umentijd" ma:index="11" nillable="true" ma:displayName="Datum en tijd" ma:format="DateOnly" ma:internalName="Datumentijd">
      <xsd:simpleType>
        <xsd:restriction base="dms:DateTim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mer" ma:index="24" nillable="true" ma:displayName="Nummer" ma:format="Dropdown" ma:internalName="Nummer" ma:percentage="FALSE">
      <xsd:simpleType>
        <xsd:restriction base="dms:Number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ac6389e-fd21-4c1e-af89-5f501f6c10fe}" ma:internalName="TaxCatchAll" ma:showField="CatchAllData" ma:web="3c498c49-fb73-4b86-9c29-f2938f7f25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98c49-fb73-4b86-9c29-f2938f7f255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52ba6c-bf0f-4e5b-bb63-eedff05d855f">
      <Terms xmlns="http://schemas.microsoft.com/office/infopath/2007/PartnerControls"/>
    </lcf76f155ced4ddcb4097134ff3c332f>
    <Nummer xmlns="1d52ba6c-bf0f-4e5b-bb63-eedff05d855f" xsi:nil="true"/>
    <Datumentijd xmlns="1d52ba6c-bf0f-4e5b-bb63-eedff05d855f" xsi:nil="true"/>
    <TaxCatchAll xmlns="451ceeed-c77b-4a37-aea6-85893f5a9fb4" xsi:nil="true"/>
    <_dlc_DocId xmlns="3c498c49-fb73-4b86-9c29-f2938f7f2557">ZH4SCDFRDUFQ-679423345-159268</_dlc_DocId>
    <_dlc_DocIdUrl xmlns="3c498c49-fb73-4b86-9c29-f2938f7f2557">
      <Url>https://hoofdstad.sharepoint.com/sites/SW-RE-GO-Bodem/_layouts/15/DocIdRedir.aspx?ID=ZH4SCDFRDUFQ-679423345-159268</Url>
      <Description>ZH4SCDFRDUFQ-679423345-159268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D4B42F9-2627-468D-9790-929016F536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543645-B179-4A9E-8B78-A32DE675D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52ba6c-bf0f-4e5b-bb63-eedff05d855f"/>
    <ds:schemaRef ds:uri="451ceeed-c77b-4a37-aea6-85893f5a9fb4"/>
    <ds:schemaRef ds:uri="3c498c49-fb73-4b86-9c29-f2938f7f25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B4D567-21A3-4F75-B2FB-62819CA924FC}">
  <ds:schemaRefs>
    <ds:schemaRef ds:uri="http://schemas.microsoft.com/office/2006/metadata/properties"/>
    <ds:schemaRef ds:uri="http://schemas.microsoft.com/office/infopath/2007/PartnerControls"/>
    <ds:schemaRef ds:uri="1d52ba6c-bf0f-4e5b-bb63-eedff05d855f"/>
    <ds:schemaRef ds:uri="451ceeed-c77b-4a37-aea6-85893f5a9fb4"/>
    <ds:schemaRef ds:uri="3c498c49-fb73-4b86-9c29-f2938f7f2557"/>
  </ds:schemaRefs>
</ds:datastoreItem>
</file>

<file path=customXml/itemProps4.xml><?xml version="1.0" encoding="utf-8"?>
<ds:datastoreItem xmlns:ds="http://schemas.openxmlformats.org/officeDocument/2006/customXml" ds:itemID="{50C5B20B-4152-4B46-8C52-DA7ECD2FA77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974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Henstra, Ariënne</cp:lastModifiedBy>
  <cp:revision>9</cp:revision>
  <dcterms:created xsi:type="dcterms:W3CDTF">2018-08-07T11:19:00Z</dcterms:created>
  <dcterms:modified xsi:type="dcterms:W3CDTF">2025-11-21T09:42:00Z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0x010100749444856D019142BD9FE095B1FEDBF5</vt:lpwstr>
  </property>
  <property fmtid="{D5CDD505-2E9C-101B-9397-08002B2CF9AE}" pid="3" name="_dlc_DocIdItemGuid">
    <vt:lpwstr>f4b85a34-e3a2-4f1f-b1ee-2853d13686ce</vt:lpwstr>
  </property>
  <property fmtid="{D5CDD505-2E9C-101B-9397-08002B2CF9AE}" pid="4" name="TaxKeyword">
    <vt:lpwstr/>
  </property>
  <property fmtid="{D5CDD505-2E9C-101B-9397-08002B2CF9AE}" pid="5" name="MediaServiceImageTags">
    <vt:lpwstr/>
  </property>
  <property fmtid="{D5CDD505-2E9C-101B-9397-08002B2CF9AE}" pid="6" name="TaxKeywordTaxHTField">
    <vt:lpwstr/>
  </property>
</Properties>
</file>